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632B5" w14:textId="2B346156" w:rsidR="00E425DE" w:rsidRDefault="00A77BDE" w:rsidP="00E425DE">
      <w:pPr>
        <w:spacing w:line="240" w:lineRule="auto"/>
        <w:jc w:val="right"/>
        <w:rPr>
          <w:lang w:val="it-IT"/>
        </w:rPr>
      </w:pPr>
      <w:r>
        <w:rPr>
          <w:lang w:val="it-IT"/>
        </w:rPr>
        <w:t xml:space="preserve">Spett.le </w:t>
      </w:r>
      <w:r w:rsidR="00E425DE">
        <w:rPr>
          <w:lang w:val="it-IT"/>
        </w:rPr>
        <w:t>Ente di formazione</w:t>
      </w:r>
    </w:p>
    <w:p w14:paraId="2772214A" w14:textId="350035DF" w:rsidR="00A77BDE" w:rsidRPr="00A77BDE" w:rsidRDefault="00E425DE" w:rsidP="00E425DE">
      <w:pPr>
        <w:spacing w:line="240" w:lineRule="auto"/>
        <w:jc w:val="right"/>
        <w:rPr>
          <w:lang w:val="it-IT"/>
        </w:rPr>
      </w:pPr>
      <w:r>
        <w:rPr>
          <w:lang w:val="it-IT"/>
        </w:rPr>
        <w:t>xxxxxxx</w:t>
      </w:r>
    </w:p>
    <w:p w14:paraId="140B3ED8" w14:textId="77777777" w:rsidR="00F0473C" w:rsidRPr="00F0473C" w:rsidRDefault="00F0473C" w:rsidP="00F0473C">
      <w:pPr>
        <w:spacing w:before="100" w:beforeAutospacing="1" w:after="100" w:afterAutospacing="1" w:line="300" w:lineRule="atLeast"/>
        <w:rPr>
          <w:rFonts w:ascii="Segoe UI" w:eastAsia="Times New Roman" w:hAnsi="Segoe UI" w:cs="Segoe UI"/>
          <w:sz w:val="21"/>
          <w:szCs w:val="21"/>
          <w:lang w:val="it-IT" w:eastAsia="it-IT"/>
        </w:rPr>
      </w:pPr>
      <w:r w:rsidRPr="00F0473C">
        <w:rPr>
          <w:rFonts w:ascii="Segoe UI" w:eastAsia="Times New Roman" w:hAnsi="Segoe UI" w:cs="Segoe UI"/>
          <w:b/>
          <w:bCs/>
          <w:sz w:val="21"/>
          <w:szCs w:val="21"/>
          <w:lang w:val="it-IT" w:eastAsia="it-IT"/>
        </w:rPr>
        <w:t>INFORMAZIONI SUL RAPPORTO DI LAVORO PER L’ISCRIZIONE AL CORSO IFTS</w:t>
      </w:r>
    </w:p>
    <w:p w14:paraId="0E76AF1A" w14:textId="77777777" w:rsidR="00F0473C" w:rsidRPr="00F0473C" w:rsidRDefault="00F0473C" w:rsidP="00F0473C">
      <w:pPr>
        <w:spacing w:before="100" w:beforeAutospacing="1" w:after="100" w:afterAutospacing="1" w:line="300" w:lineRule="atLeast"/>
        <w:rPr>
          <w:rFonts w:ascii="Segoe UI" w:eastAsia="Times New Roman" w:hAnsi="Segoe UI" w:cs="Segoe UI"/>
          <w:sz w:val="21"/>
          <w:szCs w:val="21"/>
          <w:lang w:val="it-IT" w:eastAsia="it-IT"/>
        </w:rPr>
      </w:pPr>
      <w:r w:rsidRPr="00F0473C">
        <w:rPr>
          <w:rFonts w:ascii="Segoe UI" w:eastAsia="Times New Roman" w:hAnsi="Segoe UI" w:cs="Segoe UI"/>
          <w:sz w:val="21"/>
          <w:szCs w:val="21"/>
          <w:lang w:val="it-IT" w:eastAsia="it-IT"/>
        </w:rPr>
        <w:t>Il/La sottoscritto/a ____________________________ (nome e cognome),</w:t>
      </w:r>
      <w:r w:rsidRPr="00F0473C">
        <w:rPr>
          <w:rFonts w:ascii="Segoe UI" w:eastAsia="Times New Roman" w:hAnsi="Segoe UI" w:cs="Segoe UI"/>
          <w:sz w:val="21"/>
          <w:szCs w:val="21"/>
          <w:lang w:val="it-IT" w:eastAsia="it-IT"/>
        </w:rPr>
        <w:br/>
        <w:t>nato/a a ____________________________ il ________________,</w:t>
      </w:r>
    </w:p>
    <w:p w14:paraId="7A28289F" w14:textId="77777777" w:rsidR="00F0473C" w:rsidRPr="00F0473C" w:rsidRDefault="00F0473C" w:rsidP="00F0473C">
      <w:pPr>
        <w:spacing w:before="100" w:beforeAutospacing="1" w:after="100" w:afterAutospacing="1" w:line="300" w:lineRule="atLeast"/>
        <w:rPr>
          <w:rFonts w:ascii="Segoe UI" w:eastAsia="Times New Roman" w:hAnsi="Segoe UI" w:cs="Segoe UI"/>
          <w:sz w:val="21"/>
          <w:szCs w:val="21"/>
          <w:lang w:val="it-IT" w:eastAsia="it-IT"/>
        </w:rPr>
      </w:pPr>
      <w:r w:rsidRPr="00F0473C">
        <w:rPr>
          <w:rFonts w:ascii="Segoe UI" w:eastAsia="Times New Roman" w:hAnsi="Segoe UI" w:cs="Segoe UI"/>
          <w:sz w:val="21"/>
          <w:szCs w:val="21"/>
          <w:lang w:val="it-IT" w:eastAsia="it-IT"/>
        </w:rPr>
        <w:t>in relazione alla candidatura al corso IFTS denominato “__________________________”,</w:t>
      </w:r>
    </w:p>
    <w:p w14:paraId="71AB5418" w14:textId="77777777" w:rsidR="00F0473C" w:rsidRPr="00F0473C" w:rsidRDefault="00F0473C" w:rsidP="00F0473C">
      <w:pPr>
        <w:spacing w:before="100" w:beforeAutospacing="1" w:after="100" w:afterAutospacing="1" w:line="300" w:lineRule="atLeast"/>
        <w:jc w:val="center"/>
        <w:rPr>
          <w:rFonts w:ascii="Segoe UI" w:eastAsia="Times New Roman" w:hAnsi="Segoe UI" w:cs="Segoe UI"/>
          <w:sz w:val="21"/>
          <w:szCs w:val="21"/>
          <w:lang w:val="it-IT" w:eastAsia="it-IT"/>
        </w:rPr>
      </w:pPr>
      <w:r w:rsidRPr="00F0473C">
        <w:rPr>
          <w:rFonts w:ascii="Segoe UI" w:eastAsia="Times New Roman" w:hAnsi="Segoe UI" w:cs="Segoe UI"/>
          <w:b/>
          <w:bCs/>
          <w:sz w:val="21"/>
          <w:szCs w:val="21"/>
          <w:lang w:val="it-IT" w:eastAsia="it-IT"/>
        </w:rPr>
        <w:t>DICHIARA</w:t>
      </w:r>
    </w:p>
    <w:p w14:paraId="54C61221" w14:textId="77777777" w:rsidR="00F0473C" w:rsidRPr="00F0473C" w:rsidRDefault="00F0473C" w:rsidP="00F0473C">
      <w:pPr>
        <w:spacing w:before="100" w:beforeAutospacing="1" w:after="100" w:afterAutospacing="1" w:line="300" w:lineRule="atLeast"/>
        <w:jc w:val="both"/>
        <w:rPr>
          <w:rFonts w:ascii="Segoe UI" w:eastAsia="Times New Roman" w:hAnsi="Segoe UI" w:cs="Segoe UI"/>
          <w:sz w:val="21"/>
          <w:szCs w:val="21"/>
          <w:lang w:val="it-IT" w:eastAsia="it-IT"/>
        </w:rPr>
      </w:pPr>
      <w:r w:rsidRPr="00F0473C">
        <w:rPr>
          <w:rFonts w:ascii="Segoe UI" w:eastAsia="Times New Roman" w:hAnsi="Segoe UI" w:cs="Segoe UI"/>
          <w:sz w:val="21"/>
          <w:szCs w:val="21"/>
          <w:lang w:val="it-IT" w:eastAsia="it-IT"/>
        </w:rPr>
        <w:t>di essere attualmente occupato/a e fornisce, ai fini della verifica della compatibilità con la frequenza del corso, le seguenti informazioni relative al rapporto di lavoro in essere, consapevole che la partecipazione al percorso formativo (800 ore) potrà avvenire esclusivamente al di fuori dell’orario di lavoro e che, in caso di incompatibilità, non potrà essere ammesso/a al corso.</w:t>
      </w:r>
    </w:p>
    <w:p w14:paraId="4DB26E1B" w14:textId="77777777" w:rsidR="00F0473C" w:rsidRPr="00F0473C" w:rsidRDefault="00F0473C" w:rsidP="00F0473C">
      <w:pPr>
        <w:spacing w:before="100" w:beforeAutospacing="1" w:after="100" w:afterAutospacing="1" w:line="300" w:lineRule="atLeast"/>
        <w:rPr>
          <w:rFonts w:ascii="Segoe UI" w:eastAsia="Times New Roman" w:hAnsi="Segoe UI" w:cs="Segoe UI"/>
          <w:sz w:val="21"/>
          <w:szCs w:val="21"/>
          <w:lang w:val="it-IT" w:eastAsia="it-IT"/>
        </w:rPr>
      </w:pPr>
      <w:r w:rsidRPr="00F0473C">
        <w:rPr>
          <w:rFonts w:ascii="Segoe UI" w:eastAsia="Times New Roman" w:hAnsi="Segoe UI" w:cs="Segoe UI"/>
          <w:b/>
          <w:bCs/>
          <w:sz w:val="21"/>
          <w:szCs w:val="21"/>
          <w:lang w:val="it-IT" w:eastAsia="it-IT"/>
        </w:rPr>
        <w:t>DATI RELATIVI AL RAPPORTO DI LAVORO</w:t>
      </w:r>
    </w:p>
    <w:p w14:paraId="1A127EF6" w14:textId="2B48EE4F"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t>Datore di lavoro (nome azienda)</w:t>
      </w:r>
      <w:r>
        <w:rPr>
          <w:rFonts w:ascii="Segoe UI" w:hAnsi="Segoe UI" w:cs="Segoe UI"/>
          <w:sz w:val="21"/>
          <w:szCs w:val="21"/>
        </w:rPr>
        <w:br/>
        <w:t xml:space="preserve"> __________________________</w:t>
      </w:r>
    </w:p>
    <w:p w14:paraId="529D5BB6" w14:textId="01E1FCF1"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t>Dove lavori (sede)</w:t>
      </w:r>
      <w:r>
        <w:rPr>
          <w:rFonts w:ascii="Segoe UI" w:hAnsi="Segoe UI" w:cs="Segoe UI"/>
          <w:sz w:val="21"/>
          <w:szCs w:val="21"/>
        </w:rPr>
        <w:br/>
        <w:t>__________________________</w:t>
      </w:r>
    </w:p>
    <w:p w14:paraId="79D445BB" w14:textId="77777777"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t>Tipo di lavoro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Dipendente</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Autonomo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Titolare/Imprenditore</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Altro: __________</w:t>
      </w:r>
    </w:p>
    <w:p w14:paraId="5F84175C" w14:textId="77777777"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t>Tipo di contratto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Tempo indeterminato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Tempo determinato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Altro: __________</w:t>
      </w:r>
    </w:p>
    <w:p w14:paraId="69810B25" w14:textId="77777777"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t>Orario di lavoro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Full time</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Part time</w:t>
      </w:r>
    </w:p>
    <w:p w14:paraId="16958BC5" w14:textId="0DBE2494"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lastRenderedPageBreak/>
        <w:t>Ore a settimana</w:t>
      </w:r>
      <w:r>
        <w:rPr>
          <w:rFonts w:ascii="Segoe UI" w:hAnsi="Segoe UI" w:cs="Segoe UI"/>
          <w:sz w:val="21"/>
          <w:szCs w:val="21"/>
        </w:rPr>
        <w:br/>
        <w:t>____ ore</w:t>
      </w:r>
    </w:p>
    <w:p w14:paraId="021FCBAD" w14:textId="77777777"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t>Permessi per studio previsti?</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Sì </w:t>
      </w:r>
      <w:r>
        <w:rPr>
          <w:rFonts w:ascii="Segoe UI Symbol" w:hAnsi="Segoe UI Symbol" w:cs="Segoe UI Symbol"/>
          <w:sz w:val="21"/>
          <w:szCs w:val="21"/>
        </w:rPr>
        <w:t>☐</w:t>
      </w:r>
      <w:r>
        <w:rPr>
          <w:rFonts w:ascii="Segoe UI" w:hAnsi="Segoe UI" w:cs="Segoe UI"/>
          <w:sz w:val="21"/>
          <w:szCs w:val="21"/>
        </w:rPr>
        <w:t xml:space="preserve"> No</w:t>
      </w:r>
    </w:p>
    <w:p w14:paraId="7560DBFD" w14:textId="124BFC1A" w:rsidR="00F0473C" w:rsidRDefault="00F0473C" w:rsidP="00F0473C">
      <w:pPr>
        <w:spacing w:before="100" w:beforeAutospacing="1" w:after="100" w:afterAutospacing="1" w:line="300" w:lineRule="atLeast"/>
        <w:rPr>
          <w:rFonts w:ascii="Segoe UI" w:eastAsia="Times New Roman" w:hAnsi="Segoe UI" w:cs="Segoe UI"/>
          <w:b/>
          <w:bCs/>
          <w:sz w:val="21"/>
          <w:szCs w:val="21"/>
          <w:lang w:val="it-IT" w:eastAsia="it-IT"/>
        </w:rPr>
      </w:pPr>
      <w:r w:rsidRPr="00F0473C">
        <w:rPr>
          <w:rFonts w:ascii="Segoe UI" w:eastAsia="Times New Roman" w:hAnsi="Segoe UI" w:cs="Segoe UI"/>
          <w:b/>
          <w:bCs/>
          <w:sz w:val="21"/>
          <w:szCs w:val="21"/>
          <w:lang w:val="it-IT" w:eastAsia="it-IT"/>
        </w:rPr>
        <w:t>ORARIO DI LAVORO</w:t>
      </w:r>
    </w:p>
    <w:p w14:paraId="50BAE8AC" w14:textId="77777777" w:rsidR="00A052BD" w:rsidRPr="00A052BD" w:rsidRDefault="00A052BD" w:rsidP="00A052BD">
      <w:pPr>
        <w:spacing w:before="100" w:beforeAutospacing="1" w:after="100" w:afterAutospacing="1" w:line="300" w:lineRule="atLeast"/>
        <w:rPr>
          <w:rFonts w:ascii="Segoe UI" w:eastAsia="Times New Roman" w:hAnsi="Segoe UI" w:cs="Segoe UI"/>
          <w:sz w:val="21"/>
          <w:szCs w:val="21"/>
          <w:lang w:val="it-IT" w:eastAsia="it-IT"/>
        </w:rPr>
      </w:pPr>
      <w:r w:rsidRPr="00A052BD">
        <w:rPr>
          <w:rFonts w:ascii="Segoe UI" w:eastAsia="Times New Roman" w:hAnsi="Segoe UI" w:cs="Segoe UI"/>
          <w:b/>
          <w:bCs/>
          <w:sz w:val="21"/>
          <w:szCs w:val="21"/>
          <w:lang w:val="it-IT" w:eastAsia="it-IT"/>
        </w:rPr>
        <w:t>1. Lavori su turni?</w:t>
      </w:r>
      <w:r w:rsidRPr="00A052BD">
        <w:rPr>
          <w:rFonts w:ascii="Segoe UI" w:eastAsia="Times New Roman" w:hAnsi="Segoe UI" w:cs="Segoe UI"/>
          <w:sz w:val="21"/>
          <w:szCs w:val="21"/>
          <w:lang w:val="it-IT" w:eastAsia="it-IT"/>
        </w:rPr>
        <w:br/>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Sì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No</w:t>
      </w:r>
    </w:p>
    <w:p w14:paraId="2D7CF523" w14:textId="77777777" w:rsidR="00A052BD" w:rsidRPr="00A052BD" w:rsidRDefault="00A052BD" w:rsidP="00A052BD">
      <w:pPr>
        <w:spacing w:before="100" w:beforeAutospacing="1" w:after="100" w:afterAutospacing="1" w:line="300" w:lineRule="atLeast"/>
        <w:rPr>
          <w:rFonts w:ascii="Segoe UI" w:eastAsia="Times New Roman" w:hAnsi="Segoe UI" w:cs="Segoe UI"/>
          <w:sz w:val="21"/>
          <w:szCs w:val="21"/>
          <w:lang w:val="it-IT" w:eastAsia="it-IT"/>
        </w:rPr>
      </w:pPr>
      <w:r w:rsidRPr="00A052BD">
        <w:rPr>
          <w:rFonts w:ascii="Segoe UI" w:eastAsia="Times New Roman" w:hAnsi="Segoe UI" w:cs="Segoe UI"/>
          <w:b/>
          <w:bCs/>
          <w:sz w:val="21"/>
          <w:szCs w:val="21"/>
          <w:lang w:val="it-IT" w:eastAsia="it-IT"/>
        </w:rPr>
        <w:t>2. I turni sono già stabiliti?</w:t>
      </w:r>
      <w:r w:rsidRPr="00A052BD">
        <w:rPr>
          <w:rFonts w:ascii="Segoe UI" w:eastAsia="Times New Roman" w:hAnsi="Segoe UI" w:cs="Segoe UI"/>
          <w:sz w:val="21"/>
          <w:szCs w:val="21"/>
          <w:lang w:val="it-IT" w:eastAsia="it-IT"/>
        </w:rPr>
        <w:br/>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Sì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No</w:t>
      </w:r>
    </w:p>
    <w:p w14:paraId="2DD513B6" w14:textId="77777777" w:rsidR="00A052BD" w:rsidRPr="00A052BD" w:rsidRDefault="00A052BD" w:rsidP="00A052BD">
      <w:pPr>
        <w:spacing w:before="100" w:beforeAutospacing="1" w:after="100" w:afterAutospacing="1" w:line="300" w:lineRule="atLeast"/>
        <w:rPr>
          <w:rFonts w:ascii="Segoe UI" w:eastAsia="Times New Roman" w:hAnsi="Segoe UI" w:cs="Segoe UI"/>
          <w:sz w:val="21"/>
          <w:szCs w:val="21"/>
          <w:lang w:val="it-IT" w:eastAsia="it-IT"/>
        </w:rPr>
      </w:pPr>
      <w:r w:rsidRPr="00A052BD">
        <w:rPr>
          <w:rFonts w:ascii="Segoe UI" w:eastAsia="Times New Roman" w:hAnsi="Segoe UI" w:cs="Segoe UI"/>
          <w:b/>
          <w:bCs/>
          <w:sz w:val="21"/>
          <w:szCs w:val="21"/>
          <w:lang w:val="it-IT" w:eastAsia="it-IT"/>
        </w:rPr>
        <w:t>3. In quali giorni lavori?</w:t>
      </w:r>
      <w:r w:rsidRPr="00A052BD">
        <w:rPr>
          <w:rFonts w:ascii="Segoe UI" w:eastAsia="Times New Roman" w:hAnsi="Segoe UI" w:cs="Segoe UI"/>
          <w:sz w:val="21"/>
          <w:szCs w:val="21"/>
          <w:lang w:val="it-IT" w:eastAsia="it-IT"/>
        </w:rPr>
        <w:t xml:space="preserve"> </w:t>
      </w:r>
      <w:r w:rsidRPr="00A052BD">
        <w:rPr>
          <w:rFonts w:ascii="Segoe UI" w:eastAsia="Times New Roman" w:hAnsi="Segoe UI" w:cs="Segoe UI"/>
          <w:i/>
          <w:iCs/>
          <w:sz w:val="21"/>
          <w:szCs w:val="21"/>
          <w:lang w:val="it-IT" w:eastAsia="it-IT"/>
        </w:rPr>
        <w:t>(metti una X)</w:t>
      </w:r>
      <w:r w:rsidRPr="00A052BD">
        <w:rPr>
          <w:rFonts w:ascii="Segoe UI" w:eastAsia="Times New Roman" w:hAnsi="Segoe UI" w:cs="Segoe UI"/>
          <w:sz w:val="21"/>
          <w:szCs w:val="21"/>
          <w:lang w:val="it-IT" w:eastAsia="it-IT"/>
        </w:rPr>
        <w:br/>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Lun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Mar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Mer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Gio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Ven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Sab </w:t>
      </w:r>
      <w:r w:rsidRPr="00A052BD">
        <w:rPr>
          <w:rFonts w:ascii="Segoe UI Symbol" w:eastAsia="Times New Roman" w:hAnsi="Segoe UI Symbol" w:cs="Segoe UI Symbol"/>
          <w:sz w:val="21"/>
          <w:szCs w:val="21"/>
          <w:lang w:val="it-IT" w:eastAsia="it-IT"/>
        </w:rPr>
        <w:t>☐</w:t>
      </w:r>
      <w:r w:rsidRPr="00A052BD">
        <w:rPr>
          <w:rFonts w:ascii="Segoe UI" w:eastAsia="Times New Roman" w:hAnsi="Segoe UI" w:cs="Segoe UI"/>
          <w:sz w:val="21"/>
          <w:szCs w:val="21"/>
          <w:lang w:val="it-IT" w:eastAsia="it-IT"/>
        </w:rPr>
        <w:t xml:space="preserve"> Dom</w:t>
      </w:r>
    </w:p>
    <w:p w14:paraId="6261F858" w14:textId="77777777" w:rsidR="00A052BD" w:rsidRPr="00A052BD" w:rsidRDefault="00A052BD" w:rsidP="00A052BD">
      <w:pPr>
        <w:spacing w:before="100" w:beforeAutospacing="1" w:after="100" w:afterAutospacing="1" w:line="300" w:lineRule="atLeast"/>
        <w:rPr>
          <w:rFonts w:ascii="Segoe UI" w:eastAsia="Times New Roman" w:hAnsi="Segoe UI" w:cs="Segoe UI"/>
          <w:sz w:val="21"/>
          <w:szCs w:val="21"/>
          <w:lang w:val="it-IT" w:eastAsia="it-IT"/>
        </w:rPr>
      </w:pPr>
      <w:r w:rsidRPr="00A052BD">
        <w:rPr>
          <w:rFonts w:ascii="Segoe UI" w:eastAsia="Times New Roman" w:hAnsi="Segoe UI" w:cs="Segoe UI"/>
          <w:b/>
          <w:bCs/>
          <w:sz w:val="21"/>
          <w:szCs w:val="21"/>
          <w:lang w:val="it-IT" w:eastAsia="it-IT"/>
        </w:rPr>
        <w:t>4. Orario settimanale</w:t>
      </w:r>
      <w:r w:rsidRPr="00A052BD">
        <w:rPr>
          <w:rFonts w:ascii="Segoe UI" w:eastAsia="Times New Roman" w:hAnsi="Segoe UI" w:cs="Segoe UI"/>
          <w:sz w:val="21"/>
          <w:szCs w:val="21"/>
          <w:lang w:val="it-IT" w:eastAsia="it-IT"/>
        </w:rPr>
        <w:t xml:space="preserve"> </w:t>
      </w:r>
      <w:r w:rsidRPr="00A052BD">
        <w:rPr>
          <w:rFonts w:ascii="Segoe UI" w:eastAsia="Times New Roman" w:hAnsi="Segoe UI" w:cs="Segoe UI"/>
          <w:i/>
          <w:iCs/>
          <w:sz w:val="21"/>
          <w:szCs w:val="21"/>
          <w:lang w:val="it-IT" w:eastAsia="it-IT"/>
        </w:rPr>
        <w:t>(compila solo se già definito)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5"/>
        <w:gridCol w:w="1417"/>
        <w:gridCol w:w="1701"/>
        <w:gridCol w:w="2835"/>
        <w:gridCol w:w="2126"/>
      </w:tblGrid>
      <w:tr w:rsidR="00A052BD" w:rsidRPr="00A052BD" w14:paraId="73CDD1F1" w14:textId="77777777" w:rsidTr="00A052BD">
        <w:trPr>
          <w:tblCellSpacing w:w="15" w:type="dxa"/>
        </w:trPr>
        <w:tc>
          <w:tcPr>
            <w:tcW w:w="1510" w:type="dxa"/>
            <w:shd w:val="clear" w:color="auto" w:fill="F5F5F5"/>
            <w:vAlign w:val="center"/>
            <w:hideMark/>
          </w:tcPr>
          <w:p w14:paraId="63812FE4" w14:textId="77777777" w:rsidR="00A052BD" w:rsidRPr="00A052BD" w:rsidRDefault="00A052BD" w:rsidP="00A052BD">
            <w:pPr>
              <w:spacing w:after="0" w:line="240" w:lineRule="auto"/>
              <w:jc w:val="center"/>
              <w:rPr>
                <w:rFonts w:ascii="Times New Roman" w:eastAsia="Times New Roman" w:hAnsi="Times New Roman" w:cs="Times New Roman"/>
                <w:b/>
                <w:bCs/>
                <w:sz w:val="24"/>
                <w:szCs w:val="24"/>
                <w:lang w:val="it-IT" w:eastAsia="it-IT"/>
              </w:rPr>
            </w:pPr>
            <w:r w:rsidRPr="00A052BD">
              <w:rPr>
                <w:rFonts w:ascii="Times New Roman" w:eastAsia="Times New Roman" w:hAnsi="Times New Roman" w:cs="Times New Roman"/>
                <w:b/>
                <w:bCs/>
                <w:sz w:val="24"/>
                <w:szCs w:val="24"/>
                <w:lang w:val="it-IT" w:eastAsia="it-IT"/>
              </w:rPr>
              <w:t>Giorno</w:t>
            </w:r>
          </w:p>
        </w:tc>
        <w:tc>
          <w:tcPr>
            <w:tcW w:w="1387" w:type="dxa"/>
            <w:shd w:val="clear" w:color="auto" w:fill="F5F5F5"/>
            <w:vAlign w:val="center"/>
            <w:hideMark/>
          </w:tcPr>
          <w:p w14:paraId="6E173B8E" w14:textId="77777777" w:rsidR="00A052BD" w:rsidRPr="00A052BD" w:rsidRDefault="00A052BD" w:rsidP="00A052BD">
            <w:pPr>
              <w:spacing w:after="0" w:line="240" w:lineRule="auto"/>
              <w:jc w:val="center"/>
              <w:rPr>
                <w:rFonts w:ascii="Times New Roman" w:eastAsia="Times New Roman" w:hAnsi="Times New Roman" w:cs="Times New Roman"/>
                <w:b/>
                <w:bCs/>
                <w:sz w:val="24"/>
                <w:szCs w:val="24"/>
                <w:lang w:val="it-IT" w:eastAsia="it-IT"/>
              </w:rPr>
            </w:pPr>
            <w:r w:rsidRPr="00A052BD">
              <w:rPr>
                <w:rFonts w:ascii="Times New Roman" w:eastAsia="Times New Roman" w:hAnsi="Times New Roman" w:cs="Times New Roman"/>
                <w:b/>
                <w:bCs/>
                <w:sz w:val="24"/>
                <w:szCs w:val="24"/>
                <w:lang w:val="it-IT" w:eastAsia="it-IT"/>
              </w:rPr>
              <w:t>Mattina</w:t>
            </w:r>
          </w:p>
        </w:tc>
        <w:tc>
          <w:tcPr>
            <w:tcW w:w="1671" w:type="dxa"/>
            <w:shd w:val="clear" w:color="auto" w:fill="F5F5F5"/>
            <w:vAlign w:val="center"/>
            <w:hideMark/>
          </w:tcPr>
          <w:p w14:paraId="0C54AED9" w14:textId="77777777" w:rsidR="00A052BD" w:rsidRPr="00A052BD" w:rsidRDefault="00A052BD" w:rsidP="00A052BD">
            <w:pPr>
              <w:spacing w:after="0" w:line="240" w:lineRule="auto"/>
              <w:jc w:val="center"/>
              <w:rPr>
                <w:rFonts w:ascii="Times New Roman" w:eastAsia="Times New Roman" w:hAnsi="Times New Roman" w:cs="Times New Roman"/>
                <w:b/>
                <w:bCs/>
                <w:sz w:val="24"/>
                <w:szCs w:val="24"/>
                <w:lang w:val="it-IT" w:eastAsia="it-IT"/>
              </w:rPr>
            </w:pPr>
            <w:r w:rsidRPr="00A052BD">
              <w:rPr>
                <w:rFonts w:ascii="Times New Roman" w:eastAsia="Times New Roman" w:hAnsi="Times New Roman" w:cs="Times New Roman"/>
                <w:b/>
                <w:bCs/>
                <w:sz w:val="24"/>
                <w:szCs w:val="24"/>
                <w:lang w:val="it-IT" w:eastAsia="it-IT"/>
              </w:rPr>
              <w:t>Pomeriggio</w:t>
            </w:r>
          </w:p>
        </w:tc>
        <w:tc>
          <w:tcPr>
            <w:tcW w:w="2805" w:type="dxa"/>
            <w:shd w:val="clear" w:color="auto" w:fill="F5F5F5"/>
            <w:vAlign w:val="center"/>
            <w:hideMark/>
          </w:tcPr>
          <w:p w14:paraId="27C482D7" w14:textId="77777777" w:rsidR="00A052BD" w:rsidRPr="00A052BD" w:rsidRDefault="00A052BD" w:rsidP="00A052BD">
            <w:pPr>
              <w:spacing w:after="0" w:line="240" w:lineRule="auto"/>
              <w:jc w:val="center"/>
              <w:rPr>
                <w:rFonts w:ascii="Times New Roman" w:eastAsia="Times New Roman" w:hAnsi="Times New Roman" w:cs="Times New Roman"/>
                <w:b/>
                <w:bCs/>
                <w:sz w:val="24"/>
                <w:szCs w:val="24"/>
                <w:lang w:val="it-IT" w:eastAsia="it-IT"/>
              </w:rPr>
            </w:pPr>
            <w:r w:rsidRPr="00A052BD">
              <w:rPr>
                <w:rFonts w:ascii="Times New Roman" w:eastAsia="Times New Roman" w:hAnsi="Times New Roman" w:cs="Times New Roman"/>
                <w:b/>
                <w:bCs/>
                <w:sz w:val="24"/>
                <w:szCs w:val="24"/>
                <w:lang w:val="it-IT" w:eastAsia="it-IT"/>
              </w:rPr>
              <w:t>Tutto il giorno</w:t>
            </w:r>
          </w:p>
        </w:tc>
        <w:tc>
          <w:tcPr>
            <w:tcW w:w="2081" w:type="dxa"/>
            <w:shd w:val="clear" w:color="auto" w:fill="F5F5F5"/>
            <w:vAlign w:val="center"/>
            <w:hideMark/>
          </w:tcPr>
          <w:p w14:paraId="38DC3AF0" w14:textId="77777777" w:rsidR="00A052BD" w:rsidRPr="00A052BD" w:rsidRDefault="00A052BD" w:rsidP="00A052BD">
            <w:pPr>
              <w:spacing w:after="0" w:line="240" w:lineRule="auto"/>
              <w:jc w:val="center"/>
              <w:rPr>
                <w:rFonts w:ascii="Times New Roman" w:eastAsia="Times New Roman" w:hAnsi="Times New Roman" w:cs="Times New Roman"/>
                <w:b/>
                <w:bCs/>
                <w:sz w:val="24"/>
                <w:szCs w:val="24"/>
                <w:lang w:val="it-IT" w:eastAsia="it-IT"/>
              </w:rPr>
            </w:pPr>
            <w:r w:rsidRPr="00A052BD">
              <w:rPr>
                <w:rFonts w:ascii="Times New Roman" w:eastAsia="Times New Roman" w:hAnsi="Times New Roman" w:cs="Times New Roman"/>
                <w:b/>
                <w:bCs/>
                <w:sz w:val="24"/>
                <w:szCs w:val="24"/>
                <w:lang w:val="it-IT" w:eastAsia="it-IT"/>
              </w:rPr>
              <w:t>N. ore</w:t>
            </w:r>
          </w:p>
        </w:tc>
      </w:tr>
      <w:tr w:rsidR="00A052BD" w:rsidRPr="00A052BD" w14:paraId="38D04F53" w14:textId="77777777" w:rsidTr="00A052BD">
        <w:trPr>
          <w:tblCellSpacing w:w="15" w:type="dxa"/>
        </w:trPr>
        <w:tc>
          <w:tcPr>
            <w:tcW w:w="1510" w:type="dxa"/>
            <w:vAlign w:val="center"/>
            <w:hideMark/>
          </w:tcPr>
          <w:p w14:paraId="39FBF2B4"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Lun</w:t>
            </w:r>
          </w:p>
        </w:tc>
        <w:tc>
          <w:tcPr>
            <w:tcW w:w="1387" w:type="dxa"/>
            <w:vAlign w:val="center"/>
            <w:hideMark/>
          </w:tcPr>
          <w:p w14:paraId="119AA974"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7563743F"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036F7C11"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66F7504C"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r w:rsidR="00A052BD" w:rsidRPr="00A052BD" w14:paraId="5CDDCC56" w14:textId="77777777" w:rsidTr="00A052BD">
        <w:trPr>
          <w:tblCellSpacing w:w="15" w:type="dxa"/>
        </w:trPr>
        <w:tc>
          <w:tcPr>
            <w:tcW w:w="1510" w:type="dxa"/>
            <w:vAlign w:val="center"/>
            <w:hideMark/>
          </w:tcPr>
          <w:p w14:paraId="2A7FE338"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Mar</w:t>
            </w:r>
          </w:p>
        </w:tc>
        <w:tc>
          <w:tcPr>
            <w:tcW w:w="1387" w:type="dxa"/>
            <w:vAlign w:val="center"/>
            <w:hideMark/>
          </w:tcPr>
          <w:p w14:paraId="073C9A70"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3AFD6BEB"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2721D6D0"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583AA521"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r w:rsidR="00A052BD" w:rsidRPr="00A052BD" w14:paraId="76D218EB" w14:textId="77777777" w:rsidTr="00A052BD">
        <w:trPr>
          <w:tblCellSpacing w:w="15" w:type="dxa"/>
        </w:trPr>
        <w:tc>
          <w:tcPr>
            <w:tcW w:w="1510" w:type="dxa"/>
            <w:vAlign w:val="center"/>
            <w:hideMark/>
          </w:tcPr>
          <w:p w14:paraId="43F4E7EB"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Mer</w:t>
            </w:r>
          </w:p>
        </w:tc>
        <w:tc>
          <w:tcPr>
            <w:tcW w:w="1387" w:type="dxa"/>
            <w:vAlign w:val="center"/>
            <w:hideMark/>
          </w:tcPr>
          <w:p w14:paraId="2571F2B2"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1F7865B7"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68E2E928"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64178EE7"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r w:rsidR="00A052BD" w:rsidRPr="00A052BD" w14:paraId="4A9568AB" w14:textId="77777777" w:rsidTr="00A052BD">
        <w:trPr>
          <w:tblCellSpacing w:w="15" w:type="dxa"/>
        </w:trPr>
        <w:tc>
          <w:tcPr>
            <w:tcW w:w="1510" w:type="dxa"/>
            <w:vAlign w:val="center"/>
            <w:hideMark/>
          </w:tcPr>
          <w:p w14:paraId="7512E9E0"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Gio</w:t>
            </w:r>
          </w:p>
        </w:tc>
        <w:tc>
          <w:tcPr>
            <w:tcW w:w="1387" w:type="dxa"/>
            <w:vAlign w:val="center"/>
            <w:hideMark/>
          </w:tcPr>
          <w:p w14:paraId="71A335FA"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1D5A9E8D"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38813BE6"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50E3B4A1"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r w:rsidR="00A052BD" w:rsidRPr="00A052BD" w14:paraId="1BE3F3A3" w14:textId="77777777" w:rsidTr="00A052BD">
        <w:trPr>
          <w:tblCellSpacing w:w="15" w:type="dxa"/>
        </w:trPr>
        <w:tc>
          <w:tcPr>
            <w:tcW w:w="1510" w:type="dxa"/>
            <w:vAlign w:val="center"/>
            <w:hideMark/>
          </w:tcPr>
          <w:p w14:paraId="60DD3C57"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Ven</w:t>
            </w:r>
          </w:p>
        </w:tc>
        <w:tc>
          <w:tcPr>
            <w:tcW w:w="1387" w:type="dxa"/>
            <w:vAlign w:val="center"/>
            <w:hideMark/>
          </w:tcPr>
          <w:p w14:paraId="2260B5BE"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7328EF38"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046E3634"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132209F0"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r w:rsidR="00A052BD" w:rsidRPr="00A052BD" w14:paraId="7CB3C1EC" w14:textId="77777777" w:rsidTr="00A052BD">
        <w:trPr>
          <w:tblCellSpacing w:w="15" w:type="dxa"/>
        </w:trPr>
        <w:tc>
          <w:tcPr>
            <w:tcW w:w="1510" w:type="dxa"/>
            <w:vAlign w:val="center"/>
            <w:hideMark/>
          </w:tcPr>
          <w:p w14:paraId="13067794"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Sab</w:t>
            </w:r>
          </w:p>
        </w:tc>
        <w:tc>
          <w:tcPr>
            <w:tcW w:w="1387" w:type="dxa"/>
            <w:vAlign w:val="center"/>
            <w:hideMark/>
          </w:tcPr>
          <w:p w14:paraId="7A26278D"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24C854AB"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3464F51F"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201C674D"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r w:rsidR="00A052BD" w:rsidRPr="00A052BD" w14:paraId="7ECBCEBA" w14:textId="77777777" w:rsidTr="00A052BD">
        <w:trPr>
          <w:tblCellSpacing w:w="15" w:type="dxa"/>
        </w:trPr>
        <w:tc>
          <w:tcPr>
            <w:tcW w:w="1510" w:type="dxa"/>
            <w:vAlign w:val="center"/>
            <w:hideMark/>
          </w:tcPr>
          <w:p w14:paraId="1723697B"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Dom</w:t>
            </w:r>
          </w:p>
        </w:tc>
        <w:tc>
          <w:tcPr>
            <w:tcW w:w="1387" w:type="dxa"/>
            <w:vAlign w:val="center"/>
            <w:hideMark/>
          </w:tcPr>
          <w:p w14:paraId="44925924"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1671" w:type="dxa"/>
            <w:vAlign w:val="center"/>
            <w:hideMark/>
          </w:tcPr>
          <w:p w14:paraId="3D72A287"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805" w:type="dxa"/>
            <w:vAlign w:val="center"/>
            <w:hideMark/>
          </w:tcPr>
          <w:p w14:paraId="71D1F6D2"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Segoe UI Symbol" w:eastAsia="Times New Roman" w:hAnsi="Segoe UI Symbol" w:cs="Segoe UI Symbol"/>
                <w:sz w:val="24"/>
                <w:szCs w:val="24"/>
                <w:lang w:val="it-IT" w:eastAsia="it-IT"/>
              </w:rPr>
              <w:t>☐</w:t>
            </w:r>
          </w:p>
        </w:tc>
        <w:tc>
          <w:tcPr>
            <w:tcW w:w="2081" w:type="dxa"/>
            <w:vAlign w:val="center"/>
            <w:hideMark/>
          </w:tcPr>
          <w:p w14:paraId="1EF6D811" w14:textId="77777777" w:rsidR="00A052BD" w:rsidRPr="00A052BD" w:rsidRDefault="00A052BD" w:rsidP="00A052BD">
            <w:pPr>
              <w:spacing w:after="0" w:line="240" w:lineRule="auto"/>
              <w:rPr>
                <w:rFonts w:ascii="Times New Roman" w:eastAsia="Times New Roman" w:hAnsi="Times New Roman" w:cs="Times New Roman"/>
                <w:sz w:val="24"/>
                <w:szCs w:val="24"/>
                <w:lang w:val="it-IT" w:eastAsia="it-IT"/>
              </w:rPr>
            </w:pPr>
            <w:r w:rsidRPr="00A052BD">
              <w:rPr>
                <w:rFonts w:ascii="Times New Roman" w:eastAsia="Times New Roman" w:hAnsi="Times New Roman" w:cs="Times New Roman"/>
                <w:sz w:val="24"/>
                <w:szCs w:val="24"/>
                <w:lang w:val="it-IT" w:eastAsia="it-IT"/>
              </w:rPr>
              <w:t>____</w:t>
            </w:r>
          </w:p>
        </w:tc>
      </w:tr>
    </w:tbl>
    <w:p w14:paraId="2337F023" w14:textId="41B2E9BD" w:rsidR="00F0473C" w:rsidRDefault="00F0473C" w:rsidP="00F0473C">
      <w:pPr>
        <w:spacing w:after="0" w:line="300" w:lineRule="atLeast"/>
        <w:rPr>
          <w:rFonts w:ascii="Segoe UI" w:eastAsia="Times New Roman" w:hAnsi="Segoe UI" w:cs="Segoe UI"/>
          <w:b/>
          <w:bCs/>
          <w:sz w:val="21"/>
          <w:szCs w:val="21"/>
          <w:lang w:val="it-IT" w:eastAsia="it-IT"/>
        </w:rPr>
      </w:pPr>
    </w:p>
    <w:p w14:paraId="1B63B7E9" w14:textId="72D4217F" w:rsidR="00A052BD" w:rsidRPr="00A052BD" w:rsidRDefault="00A052BD" w:rsidP="00A052BD">
      <w:pPr>
        <w:spacing w:before="100" w:beforeAutospacing="1" w:after="100" w:afterAutospacing="1" w:line="300" w:lineRule="atLeast"/>
        <w:outlineLvl w:val="2"/>
        <w:rPr>
          <w:rFonts w:ascii="Segoe UI" w:eastAsia="Times New Roman" w:hAnsi="Segoe UI" w:cs="Segoe UI"/>
          <w:b/>
          <w:bCs/>
          <w:sz w:val="27"/>
          <w:szCs w:val="27"/>
          <w:lang w:val="it-IT" w:eastAsia="it-IT"/>
        </w:rPr>
      </w:pPr>
      <w:r w:rsidRPr="00A052BD">
        <w:rPr>
          <w:rFonts w:ascii="Segoe UI" w:eastAsia="Times New Roman" w:hAnsi="Segoe UI" w:cs="Segoe UI"/>
          <w:b/>
          <w:bCs/>
          <w:sz w:val="27"/>
          <w:szCs w:val="27"/>
          <w:lang w:val="it-IT" w:eastAsia="it-IT"/>
        </w:rPr>
        <w:t>DISPONIBILITÀ A FREQUENTARE IL CORSO</w:t>
      </w:r>
      <w:r>
        <w:rPr>
          <w:rFonts w:ascii="Segoe UI" w:eastAsia="Times New Roman" w:hAnsi="Segoe UI" w:cs="Segoe UI"/>
          <w:b/>
          <w:bCs/>
          <w:sz w:val="27"/>
          <w:szCs w:val="27"/>
          <w:lang w:val="it-IT" w:eastAsia="it-IT"/>
        </w:rPr>
        <w:t xml:space="preserve"> </w:t>
      </w:r>
      <w:r w:rsidRPr="00A052BD">
        <w:rPr>
          <w:rFonts w:ascii="Segoe UI" w:eastAsia="Times New Roman" w:hAnsi="Segoe UI" w:cs="Segoe UI"/>
          <w:i/>
          <w:iCs/>
          <w:sz w:val="21"/>
          <w:szCs w:val="21"/>
          <w:lang w:val="it-IT" w:eastAsia="it-IT"/>
        </w:rPr>
        <w:t>(solo se lavori più di 20 ore a settimana)</w:t>
      </w:r>
    </w:p>
    <w:p w14:paraId="13088F6E" w14:textId="33A05F7B" w:rsidR="00A052BD" w:rsidRDefault="00A052BD" w:rsidP="00A052BD">
      <w:pPr>
        <w:pStyle w:val="NormaleWeb"/>
        <w:spacing w:line="300" w:lineRule="atLeast"/>
        <w:rPr>
          <w:rFonts w:ascii="Segoe UI" w:hAnsi="Segoe UI" w:cs="Segoe UI"/>
          <w:sz w:val="21"/>
          <w:szCs w:val="21"/>
        </w:rPr>
      </w:pPr>
      <w:r>
        <w:rPr>
          <w:rFonts w:ascii="Segoe UI" w:hAnsi="Segoe UI" w:cs="Segoe UI"/>
          <w:sz w:val="21"/>
          <w:szCs w:val="21"/>
        </w:rPr>
        <w:t>Dichiaro</w:t>
      </w:r>
      <w:r>
        <w:rPr>
          <w:rFonts w:ascii="Segoe UI" w:hAnsi="Segoe UI" w:cs="Segoe UI"/>
          <w:sz w:val="21"/>
          <w:szCs w:val="21"/>
        </w:rPr>
        <w:t xml:space="preserve"> che lavoro più di 20 ore a settimana</w:t>
      </w:r>
      <w:r>
        <w:rPr>
          <w:rFonts w:ascii="Segoe UI" w:hAnsi="Segoe UI" w:cs="Segoe UI"/>
          <w:sz w:val="21"/>
          <w:szCs w:val="21"/>
        </w:rPr>
        <w:t xml:space="preserve"> che posso partecipare al corso grazie a:</w:t>
      </w:r>
    </w:p>
    <w:p w14:paraId="4A732CED" w14:textId="77777777" w:rsidR="00A052BD" w:rsidRDefault="00A052BD" w:rsidP="00A052BD">
      <w:pPr>
        <w:pStyle w:val="NormaleWeb"/>
        <w:spacing w:line="300" w:lineRule="atLeast"/>
        <w:rPr>
          <w:rFonts w:ascii="Segoe UI" w:hAnsi="Segoe UI" w:cs="Segoe UI"/>
          <w:sz w:val="21"/>
          <w:szCs w:val="21"/>
        </w:rPr>
      </w:pPr>
      <w:r>
        <w:rPr>
          <w:rFonts w:ascii="Segoe UI Symbol" w:hAnsi="Segoe UI Symbol" w:cs="Segoe UI Symbol"/>
          <w:sz w:val="21"/>
          <w:szCs w:val="21"/>
        </w:rPr>
        <w:t>☐</w:t>
      </w:r>
      <w:r>
        <w:rPr>
          <w:rFonts w:ascii="Segoe UI" w:hAnsi="Segoe UI" w:cs="Segoe UI"/>
          <w:sz w:val="21"/>
          <w:szCs w:val="21"/>
        </w:rPr>
        <w:t xml:space="preserve"> Permessi studio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Cambio orario</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Turni diversi</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Aspettativa</w:t>
      </w:r>
      <w:r>
        <w:rPr>
          <w:rFonts w:ascii="Segoe UI" w:hAnsi="Segoe UI" w:cs="Segoe UI"/>
          <w:sz w:val="21"/>
          <w:szCs w:val="21"/>
        </w:rPr>
        <w:br/>
      </w:r>
      <w:r>
        <w:rPr>
          <w:rFonts w:ascii="Segoe UI Symbol" w:hAnsi="Segoe UI Symbol" w:cs="Segoe UI Symbol"/>
          <w:sz w:val="21"/>
          <w:szCs w:val="21"/>
        </w:rPr>
        <w:t>☐</w:t>
      </w:r>
      <w:r>
        <w:rPr>
          <w:rFonts w:ascii="Segoe UI" w:hAnsi="Segoe UI" w:cs="Segoe UI"/>
          <w:sz w:val="21"/>
          <w:szCs w:val="21"/>
        </w:rPr>
        <w:t xml:space="preserve"> Altro: __________</w:t>
      </w:r>
    </w:p>
    <w:p w14:paraId="3F8F6241" w14:textId="7C03945F" w:rsidR="00A052BD" w:rsidRDefault="00A052BD" w:rsidP="00A052BD">
      <w:pPr>
        <w:pStyle w:val="NormaleWeb"/>
        <w:spacing w:line="300" w:lineRule="atLeast"/>
        <w:rPr>
          <w:rFonts w:ascii="Segoe UI" w:hAnsi="Segoe UI" w:cs="Segoe UI"/>
          <w:sz w:val="21"/>
          <w:szCs w:val="21"/>
        </w:rPr>
      </w:pPr>
      <w:r>
        <w:rPr>
          <w:rStyle w:val="Enfasigrassetto"/>
          <w:rFonts w:ascii="Segoe UI" w:hAnsi="Segoe UI" w:cs="Segoe UI"/>
          <w:sz w:val="21"/>
          <w:szCs w:val="21"/>
        </w:rPr>
        <w:lastRenderedPageBreak/>
        <w:t>Spiega brevemente se serve:</w:t>
      </w:r>
      <w:r>
        <w:rPr>
          <w:rFonts w:ascii="Segoe UI" w:hAnsi="Segoe UI" w:cs="Segoe UI"/>
          <w:sz w:val="21"/>
          <w:szCs w:val="21"/>
        </w:rPr>
        <w:br/>
        <w:t xml:space="preserve"> ____________________________________________________________________</w:t>
      </w:r>
    </w:p>
    <w:p w14:paraId="7AB92F80" w14:textId="44F0C345" w:rsidR="00A052BD" w:rsidRDefault="00A052BD" w:rsidP="00A052BD">
      <w:pPr>
        <w:pStyle w:val="NormaleWeb"/>
        <w:spacing w:line="300" w:lineRule="atLeast"/>
        <w:rPr>
          <w:rFonts w:ascii="Segoe UI" w:hAnsi="Segoe UI" w:cs="Segoe UI"/>
          <w:sz w:val="21"/>
          <w:szCs w:val="21"/>
        </w:rPr>
      </w:pPr>
      <w:r>
        <w:rPr>
          <w:rFonts w:ascii="Segoe UI" w:hAnsi="Segoe UI" w:cs="Segoe UI"/>
          <w:sz w:val="21"/>
          <w:szCs w:val="21"/>
        </w:rPr>
        <w:t xml:space="preserve"> Mi impegno a portare i documenti prima dell’inizio del corso.</w:t>
      </w:r>
    </w:p>
    <w:p w14:paraId="1512D018" w14:textId="77777777" w:rsidR="00A052BD" w:rsidRDefault="00A052BD" w:rsidP="00F0473C">
      <w:pPr>
        <w:spacing w:after="0" w:line="300" w:lineRule="atLeast"/>
        <w:rPr>
          <w:rFonts w:ascii="Segoe UI" w:eastAsia="Times New Roman" w:hAnsi="Segoe UI" w:cs="Segoe UI"/>
          <w:b/>
          <w:bCs/>
          <w:sz w:val="21"/>
          <w:szCs w:val="21"/>
          <w:lang w:val="it-IT" w:eastAsia="it-IT"/>
        </w:rPr>
      </w:pPr>
    </w:p>
    <w:p w14:paraId="7A91BC5A" w14:textId="77777777" w:rsidR="00A052BD" w:rsidRDefault="00A052BD" w:rsidP="00F0473C">
      <w:pPr>
        <w:spacing w:after="0" w:line="300" w:lineRule="atLeast"/>
        <w:rPr>
          <w:rFonts w:ascii="Segoe UI" w:eastAsia="Times New Roman" w:hAnsi="Segoe UI" w:cs="Segoe UI"/>
          <w:b/>
          <w:bCs/>
          <w:sz w:val="21"/>
          <w:szCs w:val="21"/>
          <w:lang w:val="it-IT" w:eastAsia="it-IT"/>
        </w:rPr>
      </w:pPr>
    </w:p>
    <w:p w14:paraId="771657D6" w14:textId="77777777" w:rsidR="00A052BD" w:rsidRPr="00F0473C" w:rsidRDefault="00A052BD" w:rsidP="00F0473C">
      <w:pPr>
        <w:spacing w:after="0" w:line="300" w:lineRule="atLeast"/>
        <w:rPr>
          <w:rFonts w:ascii="Segoe UI" w:eastAsia="Times New Roman" w:hAnsi="Segoe UI" w:cs="Segoe UI"/>
          <w:sz w:val="21"/>
          <w:szCs w:val="21"/>
          <w:lang w:val="it-IT" w:eastAsia="it-IT"/>
        </w:rPr>
      </w:pPr>
    </w:p>
    <w:p w14:paraId="34044063" w14:textId="77777777" w:rsidR="00F0473C" w:rsidRPr="00F0473C" w:rsidRDefault="00F0473C" w:rsidP="00F0473C">
      <w:pPr>
        <w:spacing w:before="100" w:beforeAutospacing="1" w:after="100" w:afterAutospacing="1" w:line="300" w:lineRule="atLeast"/>
        <w:rPr>
          <w:rFonts w:ascii="Segoe UI" w:eastAsia="Times New Roman" w:hAnsi="Segoe UI" w:cs="Segoe UI"/>
          <w:sz w:val="21"/>
          <w:szCs w:val="21"/>
          <w:lang w:val="it-IT" w:eastAsia="it-IT"/>
        </w:rPr>
      </w:pPr>
      <w:r w:rsidRPr="00F0473C">
        <w:rPr>
          <w:rFonts w:ascii="Segoe UI" w:eastAsia="Times New Roman" w:hAnsi="Segoe UI" w:cs="Segoe UI"/>
          <w:sz w:val="21"/>
          <w:szCs w:val="21"/>
          <w:lang w:val="it-IT" w:eastAsia="it-IT"/>
        </w:rPr>
        <w:t>Luogo e data ____________________________</w:t>
      </w:r>
    </w:p>
    <w:p w14:paraId="2033CC1E" w14:textId="31E7CD92" w:rsidR="00806242" w:rsidRPr="00E425DE" w:rsidRDefault="00F0473C" w:rsidP="00E425DE">
      <w:pPr>
        <w:spacing w:before="100" w:beforeAutospacing="1" w:after="100" w:afterAutospacing="1" w:line="300" w:lineRule="atLeast"/>
        <w:rPr>
          <w:rFonts w:ascii="Segoe UI" w:eastAsia="Times New Roman" w:hAnsi="Segoe UI" w:cs="Segoe UI"/>
          <w:sz w:val="21"/>
          <w:szCs w:val="21"/>
          <w:lang w:val="it-IT" w:eastAsia="it-IT"/>
        </w:rPr>
      </w:pPr>
      <w:r w:rsidRPr="00F0473C">
        <w:rPr>
          <w:rFonts w:ascii="Segoe UI" w:eastAsia="Times New Roman" w:hAnsi="Segoe UI" w:cs="Segoe UI"/>
          <w:sz w:val="21"/>
          <w:szCs w:val="21"/>
          <w:lang w:val="it-IT" w:eastAsia="it-IT"/>
        </w:rPr>
        <w:t>Firma del dichiarante</w:t>
      </w:r>
    </w:p>
    <w:sectPr w:rsidR="00806242" w:rsidRPr="00E425DE" w:rsidSect="00B349F5">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A235" w14:textId="77777777" w:rsidR="00277EA6" w:rsidRDefault="00277EA6" w:rsidP="00A77BDE">
      <w:pPr>
        <w:spacing w:after="0" w:line="240" w:lineRule="auto"/>
      </w:pPr>
      <w:r>
        <w:separator/>
      </w:r>
    </w:p>
  </w:endnote>
  <w:endnote w:type="continuationSeparator" w:id="0">
    <w:p w14:paraId="042EB381" w14:textId="77777777" w:rsidR="00277EA6" w:rsidRDefault="00277EA6" w:rsidP="00A77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138B" w14:textId="77777777" w:rsidR="007D0F01" w:rsidRDefault="007D0F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7681674"/>
      <w:docPartObj>
        <w:docPartGallery w:val="Page Numbers (Bottom of Page)"/>
        <w:docPartUnique/>
      </w:docPartObj>
    </w:sdtPr>
    <w:sdtContent>
      <w:sdt>
        <w:sdtPr>
          <w:id w:val="-1705238520"/>
          <w:docPartObj>
            <w:docPartGallery w:val="Page Numbers (Top of Page)"/>
            <w:docPartUnique/>
          </w:docPartObj>
        </w:sdtPr>
        <w:sdtContent>
          <w:p w14:paraId="7A76C135" w14:textId="1F9AF81D" w:rsidR="007D0F01" w:rsidRDefault="007D0F01">
            <w:pPr>
              <w:pStyle w:val="Pidipagina"/>
            </w:pPr>
            <w:r>
              <w:rPr>
                <w:lang w:val="it-IT"/>
              </w:rPr>
              <w:t xml:space="preserve">Pag. </w:t>
            </w:r>
            <w:r>
              <w:rPr>
                <w:b/>
                <w:bCs/>
                <w:sz w:val="24"/>
                <w:szCs w:val="24"/>
              </w:rPr>
              <w:fldChar w:fldCharType="begin"/>
            </w:r>
            <w:r>
              <w:rPr>
                <w:b/>
                <w:bCs/>
              </w:rPr>
              <w:instrText>PAGE</w:instrText>
            </w:r>
            <w:r>
              <w:rPr>
                <w:b/>
                <w:bCs/>
                <w:sz w:val="24"/>
                <w:szCs w:val="24"/>
              </w:rPr>
              <w:fldChar w:fldCharType="separate"/>
            </w:r>
            <w:r>
              <w:rPr>
                <w:b/>
                <w:bCs/>
                <w:lang w:val="it-IT"/>
              </w:rPr>
              <w:t>2</w:t>
            </w:r>
            <w:r>
              <w:rPr>
                <w:b/>
                <w:bCs/>
                <w:sz w:val="24"/>
                <w:szCs w:val="24"/>
              </w:rPr>
              <w:fldChar w:fldCharType="end"/>
            </w:r>
            <w:r>
              <w:rPr>
                <w:lang w:val="it-IT"/>
              </w:rPr>
              <w:t xml:space="preserve"> a </w:t>
            </w:r>
            <w:r>
              <w:rPr>
                <w:b/>
                <w:bCs/>
                <w:sz w:val="24"/>
                <w:szCs w:val="24"/>
              </w:rPr>
              <w:fldChar w:fldCharType="begin"/>
            </w:r>
            <w:r>
              <w:rPr>
                <w:b/>
                <w:bCs/>
              </w:rPr>
              <w:instrText>NUMPAGES</w:instrText>
            </w:r>
            <w:r>
              <w:rPr>
                <w:b/>
                <w:bCs/>
                <w:sz w:val="24"/>
                <w:szCs w:val="24"/>
              </w:rPr>
              <w:fldChar w:fldCharType="separate"/>
            </w:r>
            <w:r>
              <w:rPr>
                <w:b/>
                <w:bCs/>
                <w:lang w:val="it-IT"/>
              </w:rPr>
              <w:t>2</w:t>
            </w:r>
            <w:r>
              <w:rPr>
                <w:b/>
                <w:bCs/>
                <w:sz w:val="24"/>
                <w:szCs w:val="24"/>
              </w:rPr>
              <w:fldChar w:fldCharType="end"/>
            </w:r>
          </w:p>
        </w:sdtContent>
      </w:sdt>
    </w:sdtContent>
  </w:sdt>
  <w:p w14:paraId="09B541AD" w14:textId="77777777" w:rsidR="007D0F01" w:rsidRDefault="007D0F0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A7066" w14:textId="77777777" w:rsidR="007D0F01" w:rsidRDefault="007D0F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9501" w14:textId="77777777" w:rsidR="00277EA6" w:rsidRDefault="00277EA6" w:rsidP="00A77BDE">
      <w:pPr>
        <w:spacing w:after="0" w:line="240" w:lineRule="auto"/>
      </w:pPr>
      <w:r>
        <w:separator/>
      </w:r>
    </w:p>
  </w:footnote>
  <w:footnote w:type="continuationSeparator" w:id="0">
    <w:p w14:paraId="7BBDDC00" w14:textId="77777777" w:rsidR="00277EA6" w:rsidRDefault="00277EA6" w:rsidP="00A77B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6FA1" w14:textId="77777777" w:rsidR="007D0F01" w:rsidRDefault="007D0F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3120A" w14:textId="77777777" w:rsidR="00A77BDE" w:rsidRDefault="00A77BDE" w:rsidP="00A77BDE">
    <w:pPr>
      <w:pStyle w:val="Intestazione"/>
    </w:pPr>
  </w:p>
  <w:p w14:paraId="664DA51B" w14:textId="1A78E5EA" w:rsidR="00A77BDE" w:rsidRPr="00A052BD" w:rsidRDefault="005205F0" w:rsidP="00A052BD">
    <w:pPr>
      <w:jc w:val="center"/>
      <w:rPr>
        <w:caps/>
      </w:rPr>
    </w:pPr>
    <w:r>
      <w:rPr>
        <w:noProof/>
      </w:rPr>
      <w:drawing>
        <wp:inline distT="0" distB="0" distL="0" distR="0" wp14:anchorId="286EA8B5" wp14:editId="72436603">
          <wp:extent cx="6286500" cy="601980"/>
          <wp:effectExtent l="0" t="0" r="0" b="762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6019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4FED" w14:textId="77777777" w:rsidR="007D0F01" w:rsidRDefault="007D0F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16091BE8"/>
    <w:multiLevelType w:val="multilevel"/>
    <w:tmpl w:val="B860E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274BD1"/>
    <w:multiLevelType w:val="multilevel"/>
    <w:tmpl w:val="D1A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8B0E5C"/>
    <w:multiLevelType w:val="multilevel"/>
    <w:tmpl w:val="18BC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B307C1"/>
    <w:multiLevelType w:val="multilevel"/>
    <w:tmpl w:val="552E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7624355">
    <w:abstractNumId w:val="8"/>
  </w:num>
  <w:num w:numId="2" w16cid:durableId="1067344763">
    <w:abstractNumId w:val="6"/>
  </w:num>
  <w:num w:numId="3" w16cid:durableId="657079696">
    <w:abstractNumId w:val="5"/>
  </w:num>
  <w:num w:numId="4" w16cid:durableId="1876891554">
    <w:abstractNumId w:val="4"/>
  </w:num>
  <w:num w:numId="5" w16cid:durableId="159732399">
    <w:abstractNumId w:val="7"/>
  </w:num>
  <w:num w:numId="6" w16cid:durableId="130025552">
    <w:abstractNumId w:val="3"/>
  </w:num>
  <w:num w:numId="7" w16cid:durableId="1539123153">
    <w:abstractNumId w:val="2"/>
  </w:num>
  <w:num w:numId="8" w16cid:durableId="1882522107">
    <w:abstractNumId w:val="1"/>
  </w:num>
  <w:num w:numId="9" w16cid:durableId="1835535774">
    <w:abstractNumId w:val="0"/>
  </w:num>
  <w:num w:numId="10" w16cid:durableId="600457605">
    <w:abstractNumId w:val="11"/>
  </w:num>
  <w:num w:numId="11" w16cid:durableId="1275015915">
    <w:abstractNumId w:val="12"/>
  </w:num>
  <w:num w:numId="12" w16cid:durableId="98724324">
    <w:abstractNumId w:val="10"/>
  </w:num>
  <w:num w:numId="13" w16cid:durableId="1684476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B227C"/>
    <w:rsid w:val="001D18C2"/>
    <w:rsid w:val="002635D2"/>
    <w:rsid w:val="00277EA6"/>
    <w:rsid w:val="0029639D"/>
    <w:rsid w:val="00326F90"/>
    <w:rsid w:val="00392E4D"/>
    <w:rsid w:val="00400E1A"/>
    <w:rsid w:val="004A0017"/>
    <w:rsid w:val="00506DE4"/>
    <w:rsid w:val="005205F0"/>
    <w:rsid w:val="007D0F01"/>
    <w:rsid w:val="00806242"/>
    <w:rsid w:val="00842EA7"/>
    <w:rsid w:val="00936D91"/>
    <w:rsid w:val="00A052BD"/>
    <w:rsid w:val="00A07AC7"/>
    <w:rsid w:val="00A77BDE"/>
    <w:rsid w:val="00AA1D8D"/>
    <w:rsid w:val="00AB3FD4"/>
    <w:rsid w:val="00B05DA5"/>
    <w:rsid w:val="00B349F5"/>
    <w:rsid w:val="00B47730"/>
    <w:rsid w:val="00BD5E9A"/>
    <w:rsid w:val="00CB0664"/>
    <w:rsid w:val="00CB4660"/>
    <w:rsid w:val="00DE2DAB"/>
    <w:rsid w:val="00E24BBA"/>
    <w:rsid w:val="00E425DE"/>
    <w:rsid w:val="00E539A3"/>
    <w:rsid w:val="00F0473C"/>
    <w:rsid w:val="00F12AF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0AF959"/>
  <w14:defaultImageDpi w14:val="300"/>
  <w15:docId w15:val="{54AB9874-1EB0-454B-8171-DFB143B4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eWeb">
    <w:name w:val="Normal (Web)"/>
    <w:basedOn w:val="Normale"/>
    <w:uiPriority w:val="99"/>
    <w:semiHidden/>
    <w:unhideWhenUsed/>
    <w:rsid w:val="00A052BD"/>
    <w:pPr>
      <w:spacing w:before="100" w:beforeAutospacing="1" w:after="100" w:afterAutospacing="1" w:line="240" w:lineRule="auto"/>
    </w:pPr>
    <w:rPr>
      <w:rFonts w:ascii="Times New Roman" w:eastAsia="Times New Roman" w:hAnsi="Times New Roman" w:cs="Times New Roman"/>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79396">
      <w:bodyDiv w:val="1"/>
      <w:marLeft w:val="0"/>
      <w:marRight w:val="0"/>
      <w:marTop w:val="0"/>
      <w:marBottom w:val="0"/>
      <w:divBdr>
        <w:top w:val="none" w:sz="0" w:space="0" w:color="auto"/>
        <w:left w:val="none" w:sz="0" w:space="0" w:color="auto"/>
        <w:bottom w:val="none" w:sz="0" w:space="0" w:color="auto"/>
        <w:right w:val="none" w:sz="0" w:space="0" w:color="auto"/>
      </w:divBdr>
      <w:divsChild>
        <w:div w:id="469860224">
          <w:marLeft w:val="0"/>
          <w:marRight w:val="0"/>
          <w:marTop w:val="0"/>
          <w:marBottom w:val="0"/>
          <w:divBdr>
            <w:top w:val="none" w:sz="0" w:space="0" w:color="auto"/>
            <w:left w:val="none" w:sz="0" w:space="0" w:color="auto"/>
            <w:bottom w:val="none" w:sz="0" w:space="0" w:color="auto"/>
            <w:right w:val="none" w:sz="0" w:space="0" w:color="auto"/>
          </w:divBdr>
        </w:div>
      </w:divsChild>
    </w:div>
    <w:div w:id="271597813">
      <w:bodyDiv w:val="1"/>
      <w:marLeft w:val="0"/>
      <w:marRight w:val="0"/>
      <w:marTop w:val="0"/>
      <w:marBottom w:val="0"/>
      <w:divBdr>
        <w:top w:val="none" w:sz="0" w:space="0" w:color="auto"/>
        <w:left w:val="none" w:sz="0" w:space="0" w:color="auto"/>
        <w:bottom w:val="none" w:sz="0" w:space="0" w:color="auto"/>
        <w:right w:val="none" w:sz="0" w:space="0" w:color="auto"/>
      </w:divBdr>
      <w:divsChild>
        <w:div w:id="72162226">
          <w:marLeft w:val="0"/>
          <w:marRight w:val="0"/>
          <w:marTop w:val="0"/>
          <w:marBottom w:val="0"/>
          <w:divBdr>
            <w:top w:val="none" w:sz="0" w:space="0" w:color="auto"/>
            <w:left w:val="none" w:sz="0" w:space="0" w:color="auto"/>
            <w:bottom w:val="none" w:sz="0" w:space="0" w:color="auto"/>
            <w:right w:val="none" w:sz="0" w:space="0" w:color="auto"/>
          </w:divBdr>
          <w:divsChild>
            <w:div w:id="200161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070227">
      <w:bodyDiv w:val="1"/>
      <w:marLeft w:val="0"/>
      <w:marRight w:val="0"/>
      <w:marTop w:val="0"/>
      <w:marBottom w:val="0"/>
      <w:divBdr>
        <w:top w:val="none" w:sz="0" w:space="0" w:color="auto"/>
        <w:left w:val="none" w:sz="0" w:space="0" w:color="auto"/>
        <w:bottom w:val="none" w:sz="0" w:space="0" w:color="auto"/>
        <w:right w:val="none" w:sz="0" w:space="0" w:color="auto"/>
      </w:divBdr>
      <w:divsChild>
        <w:div w:id="446779595">
          <w:marLeft w:val="0"/>
          <w:marRight w:val="0"/>
          <w:marTop w:val="0"/>
          <w:marBottom w:val="0"/>
          <w:divBdr>
            <w:top w:val="none" w:sz="0" w:space="0" w:color="auto"/>
            <w:left w:val="none" w:sz="0" w:space="0" w:color="auto"/>
            <w:bottom w:val="none" w:sz="0" w:space="0" w:color="auto"/>
            <w:right w:val="none" w:sz="0" w:space="0" w:color="auto"/>
          </w:divBdr>
        </w:div>
      </w:divsChild>
    </w:div>
    <w:div w:id="888416083">
      <w:bodyDiv w:val="1"/>
      <w:marLeft w:val="0"/>
      <w:marRight w:val="0"/>
      <w:marTop w:val="0"/>
      <w:marBottom w:val="0"/>
      <w:divBdr>
        <w:top w:val="none" w:sz="0" w:space="0" w:color="auto"/>
        <w:left w:val="none" w:sz="0" w:space="0" w:color="auto"/>
        <w:bottom w:val="none" w:sz="0" w:space="0" w:color="auto"/>
        <w:right w:val="none" w:sz="0" w:space="0" w:color="auto"/>
      </w:divBdr>
      <w:divsChild>
        <w:div w:id="514270832">
          <w:marLeft w:val="0"/>
          <w:marRight w:val="0"/>
          <w:marTop w:val="0"/>
          <w:marBottom w:val="0"/>
          <w:divBdr>
            <w:top w:val="none" w:sz="0" w:space="0" w:color="auto"/>
            <w:left w:val="none" w:sz="0" w:space="0" w:color="auto"/>
            <w:bottom w:val="none" w:sz="0" w:space="0" w:color="auto"/>
            <w:right w:val="none" w:sz="0" w:space="0" w:color="auto"/>
          </w:divBdr>
        </w:div>
      </w:divsChild>
    </w:div>
    <w:div w:id="1530558673">
      <w:bodyDiv w:val="1"/>
      <w:marLeft w:val="0"/>
      <w:marRight w:val="0"/>
      <w:marTop w:val="0"/>
      <w:marBottom w:val="0"/>
      <w:divBdr>
        <w:top w:val="none" w:sz="0" w:space="0" w:color="auto"/>
        <w:left w:val="none" w:sz="0" w:space="0" w:color="auto"/>
        <w:bottom w:val="none" w:sz="0" w:space="0" w:color="auto"/>
        <w:right w:val="none" w:sz="0" w:space="0" w:color="auto"/>
      </w:divBdr>
      <w:divsChild>
        <w:div w:id="1151214697">
          <w:marLeft w:val="0"/>
          <w:marRight w:val="0"/>
          <w:marTop w:val="0"/>
          <w:marBottom w:val="0"/>
          <w:divBdr>
            <w:top w:val="none" w:sz="0" w:space="0" w:color="auto"/>
            <w:left w:val="none" w:sz="0" w:space="0" w:color="auto"/>
            <w:bottom w:val="none" w:sz="0" w:space="0" w:color="auto"/>
            <w:right w:val="none" w:sz="0" w:space="0" w:color="auto"/>
          </w:divBdr>
        </w:div>
      </w:divsChild>
    </w:div>
    <w:div w:id="1927882330">
      <w:bodyDiv w:val="1"/>
      <w:marLeft w:val="0"/>
      <w:marRight w:val="0"/>
      <w:marTop w:val="0"/>
      <w:marBottom w:val="0"/>
      <w:divBdr>
        <w:top w:val="none" w:sz="0" w:space="0" w:color="auto"/>
        <w:left w:val="none" w:sz="0" w:space="0" w:color="auto"/>
        <w:bottom w:val="none" w:sz="0" w:space="0" w:color="auto"/>
        <w:right w:val="none" w:sz="0" w:space="0" w:color="auto"/>
      </w:divBdr>
      <w:divsChild>
        <w:div w:id="95441083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296</Words>
  <Characters>1690</Characters>
  <Application>Microsoft Office Word</Application>
  <DocSecurity>0</DocSecurity>
  <Lines>14</Lines>
  <Paragraphs>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Riccardo Burattini</cp:lastModifiedBy>
  <cp:revision>5</cp:revision>
  <dcterms:created xsi:type="dcterms:W3CDTF">2026-05-28T14:53:00Z</dcterms:created>
  <dcterms:modified xsi:type="dcterms:W3CDTF">2026-06-11T13:37:00Z</dcterms:modified>
  <cp:category/>
</cp:coreProperties>
</file>